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8DB5C" w14:textId="77777777" w:rsidR="009F6513" w:rsidRDefault="00000000">
      <w:pPr>
        <w:pStyle w:val="MyTitle"/>
        <w:jc w:val="center"/>
      </w:pPr>
      <w:r>
        <w:rPr>
          <w:b w:val="0"/>
        </w:rPr>
        <w:t>SPECYFIKACJA TECHNICZNA WYKONANIA</w:t>
      </w:r>
      <w:r>
        <w:rPr>
          <w:b w:val="0"/>
        </w:rPr>
        <w:br/>
        <w:t>I ODBIORU ROBÓT BUDOWLANYCH</w:t>
      </w:r>
    </w:p>
    <w:p w14:paraId="18A40D66" w14:textId="77777777" w:rsidR="009F6513" w:rsidRDefault="00000000">
      <w:pPr>
        <w:pStyle w:val="MySubtitle"/>
        <w:jc w:val="center"/>
      </w:pPr>
      <w:r>
        <w:rPr>
          <w:i w:val="0"/>
        </w:rPr>
        <w:t>STWiORB - dokument opracowany na podstawie przekazanych materiałów projektowych i kosztorysowych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71"/>
      </w:tblGrid>
      <w:tr w:rsidR="009F6513" w14:paraId="4784F846" w14:textId="77777777">
        <w:trPr>
          <w:jc w:val="center"/>
        </w:trPr>
        <w:tc>
          <w:tcPr>
            <w:tcW w:w="9071" w:type="dxa"/>
            <w:shd w:val="clear" w:color="auto" w:fill="D9EAF7"/>
            <w:vAlign w:val="center"/>
          </w:tcPr>
          <w:p w14:paraId="68A2C5A3" w14:textId="77777777" w:rsidR="009F6513" w:rsidRDefault="009F6513"/>
        </w:tc>
      </w:tr>
    </w:tbl>
    <w:p w14:paraId="53356B26" w14:textId="77777777" w:rsidR="009F6513" w:rsidRDefault="009F651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62"/>
        <w:gridCol w:w="4762"/>
      </w:tblGrid>
      <w:tr w:rsidR="009F6513" w14:paraId="71A014CB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5C62DA" w14:textId="77777777" w:rsidR="009F6513" w:rsidRDefault="00000000">
            <w:r>
              <w:rPr>
                <w:b/>
                <w:sz w:val="20"/>
              </w:rPr>
              <w:t>Zamówienie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491B10" w14:textId="77777777" w:rsidR="009F6513" w:rsidRDefault="00000000">
            <w:r>
              <w:rPr>
                <w:sz w:val="20"/>
              </w:rPr>
              <w:t>Modernizacja sal gimnastycznych w Olkuszu</w:t>
            </w:r>
          </w:p>
        </w:tc>
      </w:tr>
      <w:tr w:rsidR="009F6513" w14:paraId="0FD6AD7E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4AA3BD" w14:textId="77777777" w:rsidR="009F6513" w:rsidRDefault="00000000">
            <w:r>
              <w:rPr>
                <w:b/>
                <w:sz w:val="20"/>
              </w:rPr>
              <w:t>Obiekty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784408" w14:textId="77777777" w:rsidR="009F6513" w:rsidRDefault="00000000">
            <w:r>
              <w:rPr>
                <w:sz w:val="20"/>
              </w:rPr>
              <w:t>IV Liceum Ogólnokształcące w Olkuszu oraz Zespół Szkół nr 4 w Olkuszu</w:t>
            </w:r>
          </w:p>
        </w:tc>
      </w:tr>
      <w:tr w:rsidR="009F6513" w14:paraId="6DC4B338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CA724C" w14:textId="77777777" w:rsidR="009F6513" w:rsidRDefault="00000000">
            <w:r>
              <w:rPr>
                <w:b/>
                <w:sz w:val="20"/>
              </w:rPr>
              <w:t>Inwestor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8F97F1" w14:textId="77777777" w:rsidR="009F6513" w:rsidRDefault="00000000">
            <w:r>
              <w:rPr>
                <w:sz w:val="20"/>
              </w:rPr>
              <w:t>Starostwo Powiatowe w Olkuszu / Zarząd Powiatu Olkuskiego</w:t>
            </w:r>
          </w:p>
        </w:tc>
      </w:tr>
      <w:tr w:rsidR="009F6513" w14:paraId="7BD2E2F1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1C4DCD" w14:textId="77777777" w:rsidR="009F6513" w:rsidRDefault="00000000">
            <w:r>
              <w:rPr>
                <w:b/>
                <w:sz w:val="20"/>
              </w:rPr>
              <w:t>Zakres dokumentu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E17F07" w14:textId="77777777" w:rsidR="009F6513" w:rsidRDefault="00000000">
            <w:r>
              <w:rPr>
                <w:sz w:val="20"/>
              </w:rPr>
              <w:t>Specyfikacja techniczna ogólna oraz szczegółowe wymagania dla podstawowych robót</w:t>
            </w:r>
          </w:p>
        </w:tc>
      </w:tr>
      <w:tr w:rsidR="009F6513" w14:paraId="587D225D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59289E" w14:textId="77777777" w:rsidR="009F6513" w:rsidRDefault="00000000">
            <w:r>
              <w:rPr>
                <w:b/>
                <w:sz w:val="20"/>
              </w:rPr>
              <w:t>Wersja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7812FC" w14:textId="06AF9FD0" w:rsidR="009F6513" w:rsidRDefault="00000000">
            <w:r>
              <w:rPr>
                <w:sz w:val="20"/>
              </w:rPr>
              <w:t xml:space="preserve">Wersja </w:t>
            </w:r>
            <w:r w:rsidR="006D4794" w:rsidRPr="006D4794">
              <w:rPr>
                <w:sz w:val="20"/>
                <w:lang w:val="pl-PL"/>
              </w:rPr>
              <w:t>ostateczna</w:t>
            </w:r>
          </w:p>
        </w:tc>
      </w:tr>
    </w:tbl>
    <w:p w14:paraId="539C3B4D" w14:textId="77777777" w:rsidR="009F6513" w:rsidRDefault="009F651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525"/>
      </w:tblGrid>
      <w:tr w:rsidR="009F6513" w14:paraId="15045AF4" w14:textId="77777777">
        <w:trPr>
          <w:jc w:val="center"/>
        </w:trPr>
        <w:tc>
          <w:tcPr>
            <w:tcW w:w="9525" w:type="dxa"/>
            <w:shd w:val="clear" w:color="auto" w:fill="F7F9FB"/>
            <w:tcMar>
              <w:top w:w="120" w:type="dxa"/>
              <w:left w:w="140" w:type="dxa"/>
              <w:bottom w:w="120" w:type="dxa"/>
              <w:right w:w="140" w:type="dxa"/>
            </w:tcMar>
            <w:vAlign w:val="center"/>
          </w:tcPr>
          <w:p w14:paraId="2B9BD9EE" w14:textId="77777777" w:rsidR="009F6513" w:rsidRDefault="00000000">
            <w:r>
              <w:rPr>
                <w:sz w:val="20"/>
              </w:rPr>
              <w:t>Zakres robót obejmuje w szczególności: rozbiórkę istniejących podłóg i części wykończeń, wykonanie nowych warstw podłogowych wraz z izolacjami, wykonanie sportowej podłogi drewnianej, roboty tynkarskie i malarskie, wymianę stolarki drzwiowej, dostawę i montaż wyposażenia sportowego, a także roboty elektryczne oraz modernizację instalacji centralnego ogrzewania.</w:t>
            </w:r>
          </w:p>
        </w:tc>
      </w:tr>
    </w:tbl>
    <w:p w14:paraId="6321EDCC" w14:textId="77777777" w:rsidR="009F6513" w:rsidRDefault="00000000">
      <w:r>
        <w:br w:type="page"/>
      </w:r>
    </w:p>
    <w:p w14:paraId="27AC9CED" w14:textId="77777777" w:rsidR="009F6513" w:rsidRDefault="00000000">
      <w:pPr>
        <w:pStyle w:val="Nagwek1"/>
      </w:pPr>
      <w:r>
        <w:rPr>
          <w:b w:val="0"/>
        </w:rPr>
        <w:lastRenderedPageBreak/>
        <w:t>SPIS TREŚCI</w:t>
      </w:r>
    </w:p>
    <w:p w14:paraId="240D0691" w14:textId="77777777" w:rsidR="009F6513" w:rsidRDefault="00000000">
      <w:pPr>
        <w:pStyle w:val="Listapunktowana"/>
        <w:spacing w:after="40"/>
      </w:pPr>
      <w:r>
        <w:t>1. Część ogólna</w:t>
      </w:r>
    </w:p>
    <w:p w14:paraId="22C1B3AE" w14:textId="77777777" w:rsidR="009F6513" w:rsidRDefault="00000000">
      <w:pPr>
        <w:pStyle w:val="Listapunktowana"/>
        <w:spacing w:after="40"/>
      </w:pPr>
      <w:r>
        <w:t>2. Informacje o inwestycji</w:t>
      </w:r>
    </w:p>
    <w:p w14:paraId="7C16ED3A" w14:textId="77777777" w:rsidR="009F6513" w:rsidRDefault="00000000">
      <w:pPr>
        <w:pStyle w:val="Listapunktowana"/>
        <w:spacing w:after="40"/>
      </w:pPr>
      <w:r>
        <w:t>3. Ogólne wymagania dotyczące wykonania i odbioru robót</w:t>
      </w:r>
    </w:p>
    <w:p w14:paraId="1697D42A" w14:textId="77777777" w:rsidR="009F6513" w:rsidRDefault="00000000">
      <w:pPr>
        <w:pStyle w:val="Listapunktowana"/>
        <w:spacing w:after="40"/>
      </w:pPr>
      <w:r>
        <w:t>4. Materiały, sprzęt, transport i wykonanie robót</w:t>
      </w:r>
    </w:p>
    <w:p w14:paraId="59B3201B" w14:textId="77777777" w:rsidR="009F6513" w:rsidRDefault="00000000">
      <w:pPr>
        <w:pStyle w:val="Listapunktowana"/>
        <w:spacing w:after="40"/>
      </w:pPr>
      <w:r>
        <w:t>5. Kontrola jakości, obmiar, odbiory i podstawa płatności</w:t>
      </w:r>
    </w:p>
    <w:p w14:paraId="47E38546" w14:textId="77777777" w:rsidR="009F6513" w:rsidRDefault="00000000">
      <w:pPr>
        <w:pStyle w:val="Listapunktowana"/>
        <w:spacing w:after="40"/>
      </w:pPr>
      <w:r>
        <w:t>6. Szczegółowa specyfikacja techniczna - roboty rozbiórkowe</w:t>
      </w:r>
    </w:p>
    <w:p w14:paraId="7E7CA39F" w14:textId="77777777" w:rsidR="009F6513" w:rsidRDefault="00000000">
      <w:pPr>
        <w:pStyle w:val="Listapunktowana"/>
        <w:spacing w:after="40"/>
      </w:pPr>
      <w:r>
        <w:t>7. Szczegółowa specyfikacja techniczna - izolacje i podbudowa podłogi</w:t>
      </w:r>
    </w:p>
    <w:p w14:paraId="0E9DF8C3" w14:textId="77777777" w:rsidR="009F6513" w:rsidRDefault="00000000">
      <w:pPr>
        <w:pStyle w:val="Listapunktowana"/>
        <w:spacing w:after="40"/>
      </w:pPr>
      <w:r>
        <w:t>8. Szczegółowa specyfikacja techniczna - podłoga sportowa drewniana</w:t>
      </w:r>
    </w:p>
    <w:p w14:paraId="5D5CF6D4" w14:textId="77777777" w:rsidR="009F6513" w:rsidRDefault="00000000">
      <w:pPr>
        <w:pStyle w:val="Listapunktowana"/>
        <w:spacing w:after="40"/>
      </w:pPr>
      <w:r>
        <w:t>9. Szczegółowa specyfikacja techniczna - tynki i malowanie</w:t>
      </w:r>
    </w:p>
    <w:p w14:paraId="52760060" w14:textId="77777777" w:rsidR="009F6513" w:rsidRDefault="00000000">
      <w:pPr>
        <w:pStyle w:val="Listapunktowana"/>
        <w:spacing w:after="40"/>
      </w:pPr>
      <w:r>
        <w:t>10. Szczegółowa specyfikacja techniczna - stolarka, wyposażenie, instalacje</w:t>
      </w:r>
    </w:p>
    <w:p w14:paraId="13F94928" w14:textId="77777777" w:rsidR="009F6513" w:rsidRDefault="00000000">
      <w:pPr>
        <w:pStyle w:val="Listapunktowana"/>
        <w:spacing w:after="40"/>
      </w:pPr>
      <w:r>
        <w:t>11. Przepisy i dokumenty odniesienia</w:t>
      </w:r>
    </w:p>
    <w:p w14:paraId="5D7834AF" w14:textId="77777777" w:rsidR="009F6513" w:rsidRDefault="00000000">
      <w:pPr>
        <w:pStyle w:val="Nagwek1"/>
      </w:pPr>
      <w:r>
        <w:rPr>
          <w:b w:val="0"/>
        </w:rPr>
        <w:t>1. CZĘŚĆ OGÓLNA</w:t>
      </w:r>
    </w:p>
    <w:p w14:paraId="6789FD68" w14:textId="77777777" w:rsidR="009F6513" w:rsidRDefault="00000000">
      <w:pPr>
        <w:pStyle w:val="Nagwek2"/>
      </w:pPr>
      <w:r>
        <w:rPr>
          <w:b w:val="0"/>
        </w:rPr>
        <w:t>1.1. Przedmiot specyfikacji</w:t>
      </w:r>
    </w:p>
    <w:p w14:paraId="33CB64D6" w14:textId="77777777" w:rsidR="009F6513" w:rsidRDefault="00000000">
      <w:r>
        <w:t>Przedmiotem niniejszej STWiORB są wymagania techniczne i organizacyjne dotyczące wykonania oraz odbioru robót budowlanych związanych z modernizacją dwóch sal gimnastycznych w Olkuszu, obejmujących roboty budowlane, wykończeniowe, instalacyjne i montaż wyposażenia sportowego.</w:t>
      </w:r>
    </w:p>
    <w:p w14:paraId="1CE8285B" w14:textId="77777777" w:rsidR="009F6513" w:rsidRDefault="00000000">
      <w:pPr>
        <w:pStyle w:val="Nagwek2"/>
      </w:pPr>
      <w:r>
        <w:rPr>
          <w:b w:val="0"/>
        </w:rPr>
        <w:t>1.2. Zakres stosowania specyfikacji</w:t>
      </w:r>
    </w:p>
    <w:p w14:paraId="1160F0E5" w14:textId="77777777" w:rsidR="009F6513" w:rsidRDefault="00000000">
      <w:r>
        <w:t>Niniejsza specyfikacja stanowi dokument pomocniczy do przygotowania i realizacji zamówienia publicznego oraz powinna być stosowana łącznie z dokumentacją projektową, przedmiarem lub kosztorysem, opisem przedmiotu zamówienia, projektowanymi postanowieniami umowy, poleceniami inspektora nadzoru oraz innymi dokumentami kontraktowymi.</w:t>
      </w:r>
    </w:p>
    <w:p w14:paraId="4F063FC2" w14:textId="77777777" w:rsidR="009F6513" w:rsidRDefault="00000000">
      <w:pPr>
        <w:pStyle w:val="Nagwek2"/>
      </w:pPr>
      <w:r>
        <w:rPr>
          <w:b w:val="0"/>
        </w:rPr>
        <w:t>1.3. Zakres robót objętych specyfikacją</w:t>
      </w:r>
    </w:p>
    <w:p w14:paraId="3DC8C2A7" w14:textId="77777777" w:rsidR="009F6513" w:rsidRDefault="00000000">
      <w:pPr>
        <w:pStyle w:val="Listapunktowana"/>
        <w:spacing w:after="40"/>
      </w:pPr>
      <w:r>
        <w:t>roboty przygotowawcze i zabezpieczające w czynnych obiektach oświatowych,</w:t>
      </w:r>
    </w:p>
    <w:p w14:paraId="59E05DF4" w14:textId="77777777" w:rsidR="009F6513" w:rsidRDefault="00000000">
      <w:pPr>
        <w:pStyle w:val="Listapunktowana"/>
        <w:spacing w:after="40"/>
      </w:pPr>
      <w:r>
        <w:t>rozbiórkę istniejącej podłogi wraz z podbudową oraz wywóz i zagospodarowanie odpadów,</w:t>
      </w:r>
    </w:p>
    <w:p w14:paraId="0F8138F4" w14:textId="77777777" w:rsidR="009F6513" w:rsidRDefault="00000000">
      <w:pPr>
        <w:pStyle w:val="Listapunktowana"/>
        <w:spacing w:after="40"/>
      </w:pPr>
      <w:r>
        <w:t>izolacje przeciwwilgociowe i cieplne oraz wykonanie nowych warstw podkładowych,</w:t>
      </w:r>
    </w:p>
    <w:p w14:paraId="6B729DEA" w14:textId="77777777" w:rsidR="009F6513" w:rsidRDefault="00000000">
      <w:pPr>
        <w:pStyle w:val="Listapunktowana"/>
        <w:spacing w:after="40"/>
      </w:pPr>
      <w:r>
        <w:t>wykonanie systemowej sportowej podłogi drewnianej wraz z liniami boisk,</w:t>
      </w:r>
    </w:p>
    <w:p w14:paraId="2720F978" w14:textId="77777777" w:rsidR="009F6513" w:rsidRDefault="00000000">
      <w:pPr>
        <w:pStyle w:val="Listapunktowana"/>
        <w:spacing w:after="40"/>
      </w:pPr>
      <w:r>
        <w:t>skucie uszkodzonych tynków, wykonanie napraw i nowych wypraw tynkarskich, gruntowanie i malowanie ścian oraz sufitów,</w:t>
      </w:r>
    </w:p>
    <w:p w14:paraId="370F33F5" w14:textId="77777777" w:rsidR="009F6513" w:rsidRDefault="00000000">
      <w:pPr>
        <w:pStyle w:val="Listapunktowana"/>
        <w:spacing w:after="40"/>
      </w:pPr>
      <w:r>
        <w:t>demontaż i montaż stolarki aluminiowej wewnętrznej,</w:t>
      </w:r>
    </w:p>
    <w:p w14:paraId="5D48FCCB" w14:textId="77777777" w:rsidR="009F6513" w:rsidRDefault="00000000">
      <w:pPr>
        <w:pStyle w:val="Listapunktowana"/>
        <w:spacing w:after="40"/>
      </w:pPr>
      <w:r>
        <w:t>dostawę i montaż wyposażenia sportowego, siatek ochronnych oraz drabinek gimnastycznych,</w:t>
      </w:r>
    </w:p>
    <w:p w14:paraId="5416D9D4" w14:textId="77777777" w:rsidR="009F6513" w:rsidRDefault="00000000">
      <w:pPr>
        <w:pStyle w:val="Listapunktowana"/>
        <w:spacing w:after="40"/>
      </w:pPr>
      <w:r>
        <w:t>roboty elektryczne, roboty związane z centralnym ogrzewaniem oraz osłony grzejników w obiekcie ZS nr 4.</w:t>
      </w:r>
    </w:p>
    <w:p w14:paraId="0BAF6AF1" w14:textId="77777777" w:rsidR="009F6513" w:rsidRDefault="00000000">
      <w:pPr>
        <w:pStyle w:val="Nagwek2"/>
      </w:pPr>
      <w:r>
        <w:rPr>
          <w:b w:val="0"/>
        </w:rPr>
        <w:t>1.4. Definicje i określenia podstawowe</w:t>
      </w:r>
    </w:p>
    <w:p w14:paraId="63A6599E" w14:textId="77777777" w:rsidR="009F6513" w:rsidRDefault="00000000">
      <w:r>
        <w:t xml:space="preserve">Użyte w niniejszej specyfikacji określenia należy rozumieć zgodnie z właściwymi przepisami prawa budowlanego, przepisami wykonawczymi, warunkami technicznymi, normami oraz ogólnymi zasadami wiedzy technicznej. W szczególności przez dokumentację projektową rozumie się rysunki, opisy, zestawienia i wymagania techniczne przekazane wykonawcy; przez wyrób budowlany - materiał lub zestaw dopuszczony do stosowania w budownictwie; przez roboty zanikające - roboty, których ocena po wykonaniu kolejnych warstw nie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możliwa</w:t>
      </w:r>
      <w:proofErr w:type="spellEnd"/>
      <w:r>
        <w:t xml:space="preserve"> bez </w:t>
      </w:r>
      <w:proofErr w:type="spellStart"/>
      <w:r>
        <w:t>odkrywek</w:t>
      </w:r>
      <w:proofErr w:type="spellEnd"/>
      <w:r>
        <w:t>.</w:t>
      </w:r>
    </w:p>
    <w:p w14:paraId="0C26D8E4" w14:textId="77777777" w:rsidR="00CC2DEF" w:rsidRDefault="00CC2DEF"/>
    <w:p w14:paraId="53189CD5" w14:textId="77777777" w:rsidR="00CC2DEF" w:rsidRDefault="00CC2DEF"/>
    <w:p w14:paraId="6BC21246" w14:textId="77777777" w:rsidR="00CC2DEF" w:rsidRDefault="00CC2DEF"/>
    <w:p w14:paraId="3DF739D8" w14:textId="77777777" w:rsidR="00CC2DEF" w:rsidRDefault="00CC2DEF"/>
    <w:p w14:paraId="7FC8F9D5" w14:textId="77777777" w:rsidR="009F6513" w:rsidRDefault="00000000">
      <w:pPr>
        <w:pStyle w:val="Nagwek1"/>
      </w:pPr>
      <w:r>
        <w:rPr>
          <w:b w:val="0"/>
        </w:rPr>
        <w:lastRenderedPageBreak/>
        <w:t>2. INFORMACJE O INWESTYCJI</w:t>
      </w:r>
    </w:p>
    <w:p w14:paraId="5C254EBF" w14:textId="77777777" w:rsidR="009F6513" w:rsidRDefault="00000000">
      <w:pPr>
        <w:pStyle w:val="Nagwek2"/>
      </w:pPr>
      <w:r>
        <w:rPr>
          <w:b w:val="0"/>
        </w:rPr>
        <w:t>2.1. Obiekty objęte inwestycją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2948"/>
        <w:gridCol w:w="3061"/>
        <w:gridCol w:w="2381"/>
      </w:tblGrid>
      <w:tr w:rsidR="009F6513" w14:paraId="50B86E95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4AE4A8" w14:textId="77777777" w:rsidR="009F6513" w:rsidRDefault="00000000">
            <w:r>
              <w:rPr>
                <w:b/>
              </w:rPr>
              <w:t>Lp.</w:t>
            </w:r>
          </w:p>
        </w:tc>
        <w:tc>
          <w:tcPr>
            <w:tcW w:w="238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32D0C1" w14:textId="77777777" w:rsidR="009F6513" w:rsidRDefault="00000000">
            <w:r>
              <w:rPr>
                <w:b/>
              </w:rPr>
              <w:t>Obiekt</w:t>
            </w:r>
          </w:p>
        </w:tc>
        <w:tc>
          <w:tcPr>
            <w:tcW w:w="238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7F6024" w14:textId="77777777" w:rsidR="009F6513" w:rsidRDefault="00000000">
            <w:r>
              <w:rPr>
                <w:b/>
              </w:rPr>
              <w:t>Zakres funkcjonalny</w:t>
            </w:r>
          </w:p>
        </w:tc>
        <w:tc>
          <w:tcPr>
            <w:tcW w:w="238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9831BA" w14:textId="77777777" w:rsidR="009F6513" w:rsidRDefault="00000000">
            <w:r>
              <w:rPr>
                <w:b/>
              </w:rPr>
              <w:t>Powierzchnia podłogi wg kosztorysu</w:t>
            </w:r>
          </w:p>
        </w:tc>
      </w:tr>
      <w:tr w:rsidR="009F6513" w14:paraId="303C63F7" w14:textId="77777777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7724F1" w14:textId="77777777" w:rsidR="009F6513" w:rsidRDefault="00000000">
            <w:r>
              <w:t>1</w:t>
            </w:r>
          </w:p>
        </w:tc>
        <w:tc>
          <w:tcPr>
            <w:tcW w:w="294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D11115" w14:textId="77777777" w:rsidR="009F6513" w:rsidRDefault="00000000">
            <w:r>
              <w:t>IV Liceum Ogólnokształcące w Olkuszu</w:t>
            </w:r>
          </w:p>
        </w:tc>
        <w:tc>
          <w:tcPr>
            <w:tcW w:w="30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89432C" w14:textId="77777777" w:rsidR="009F6513" w:rsidRDefault="00000000">
            <w:r>
              <w:t>Koszykówka, siatkówka, piłka ręczna, tenis ziemny, badminton; wymiana drzwi i wyposażenia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E2C214" w14:textId="77777777" w:rsidR="009F6513" w:rsidRDefault="00000000">
            <w:r>
              <w:t>542,084 m2</w:t>
            </w:r>
          </w:p>
        </w:tc>
      </w:tr>
      <w:tr w:rsidR="009F6513" w14:paraId="4B7786F3" w14:textId="77777777">
        <w:trPr>
          <w:jc w:val="center"/>
        </w:trPr>
        <w:tc>
          <w:tcPr>
            <w:tcW w:w="68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D3C763" w14:textId="77777777" w:rsidR="009F6513" w:rsidRDefault="00000000">
            <w:r>
              <w:t>2</w:t>
            </w:r>
          </w:p>
        </w:tc>
        <w:tc>
          <w:tcPr>
            <w:tcW w:w="294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94CD79" w14:textId="77777777" w:rsidR="009F6513" w:rsidRDefault="00000000">
            <w:r>
              <w:t>Zespół Szkół nr 4 w Olkuszu</w:t>
            </w:r>
          </w:p>
        </w:tc>
        <w:tc>
          <w:tcPr>
            <w:tcW w:w="306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9B70C1" w14:textId="77777777" w:rsidR="009F6513" w:rsidRDefault="00000000">
            <w:r>
              <w:t>Koszykówka, siatkówka, piłka ręczna, badminton; wymiana drzwi, osłony grzejników i wyposażenie</w:t>
            </w:r>
          </w:p>
        </w:tc>
        <w:tc>
          <w:tcPr>
            <w:tcW w:w="23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414EC5" w14:textId="77777777" w:rsidR="009F6513" w:rsidRDefault="00000000">
            <w:r>
              <w:t>209,690 m2</w:t>
            </w:r>
          </w:p>
        </w:tc>
      </w:tr>
    </w:tbl>
    <w:p w14:paraId="4380F8A3" w14:textId="77777777" w:rsidR="009F6513" w:rsidRDefault="00000000">
      <w:pPr>
        <w:pStyle w:val="Nagwek2"/>
      </w:pPr>
      <w:r>
        <w:rPr>
          <w:b w:val="0"/>
        </w:rPr>
        <w:t>2.2. Wymagania organizacyjne wynikające z charakteru obiektów</w:t>
      </w:r>
    </w:p>
    <w:p w14:paraId="45CF4F52" w14:textId="77777777" w:rsidR="009F6513" w:rsidRDefault="00000000">
      <w:pPr>
        <w:pStyle w:val="Listapunktowana"/>
        <w:spacing w:after="40"/>
      </w:pPr>
      <w:r>
        <w:t>Roboty będą prowadzone w czynnych obiektach szkolnych i muszą być każdorazowo uzgadniane z dyrektorem szkoły lub osobą upoważnioną.</w:t>
      </w:r>
    </w:p>
    <w:p w14:paraId="3D22C8EB" w14:textId="77777777" w:rsidR="009F6513" w:rsidRDefault="00000000">
      <w:pPr>
        <w:pStyle w:val="Listapunktowana"/>
        <w:spacing w:after="40"/>
      </w:pPr>
      <w:r>
        <w:t>W czasie zajęć dydaktycznych i egzaminów zabrania się wykonywania robót generujących hałas lub drgania, w tym kucia, wiercenia, cięcia i wyburzeń.</w:t>
      </w:r>
    </w:p>
    <w:p w14:paraId="7A82A7D3" w14:textId="77777777" w:rsidR="009F6513" w:rsidRDefault="00000000">
      <w:pPr>
        <w:pStyle w:val="Listapunktowana"/>
        <w:spacing w:after="40"/>
      </w:pPr>
      <w:r>
        <w:t>Pomieszczenia użytkowane przez szkołę muszą pozostać dostępne i bezpieczne dla uczniów, pracowników oraz osób postronnych.</w:t>
      </w:r>
    </w:p>
    <w:p w14:paraId="016D3C4C" w14:textId="77777777" w:rsidR="009F6513" w:rsidRDefault="00000000">
      <w:pPr>
        <w:pStyle w:val="Listapunktowana"/>
        <w:spacing w:after="40"/>
      </w:pPr>
      <w:r>
        <w:t>Wykonawca zobowiązany jest wykonać skuteczne przegrody tymczasowe ograniczające pył, hałas i dostęp osób nieupoważnionych.</w:t>
      </w:r>
    </w:p>
    <w:p w14:paraId="56AEDFCA" w14:textId="77777777" w:rsidR="009F6513" w:rsidRDefault="00000000">
      <w:pPr>
        <w:pStyle w:val="Nagwek2"/>
      </w:pPr>
      <w:r>
        <w:rPr>
          <w:b w:val="0"/>
        </w:rPr>
        <w:t>2.3. Dokumenty wyjściowe</w:t>
      </w:r>
    </w:p>
    <w:p w14:paraId="0DCC1A5C" w14:textId="77777777" w:rsidR="009F6513" w:rsidRDefault="00000000">
      <w:r>
        <w:t>Specyfikację opracowano w oparciu o przekazane opisy techniczne dla obu sal, wniosek o przeprowadzenie postępowania oraz kosztorys inwestorski. W dokumentach tych wskazano m.in. kody CPV, zakres rzeczowy, wymagane wyposażenie sportowe, warstwy podłogi oraz podstawowe warunki realizacyjne i gwarancyjne.</w:t>
      </w:r>
    </w:p>
    <w:p w14:paraId="6A1BEF6B" w14:textId="77777777" w:rsidR="009F6513" w:rsidRDefault="00000000">
      <w:pPr>
        <w:pStyle w:val="Nagwek1"/>
      </w:pPr>
      <w:r>
        <w:rPr>
          <w:b w:val="0"/>
        </w:rPr>
        <w:t>3. OGÓLNE WYMAGANIA DOTYCZĄCE WYKONANIA I ODBIORU ROBÓT</w:t>
      </w:r>
    </w:p>
    <w:p w14:paraId="4CBCDE52" w14:textId="77777777" w:rsidR="009F6513" w:rsidRDefault="00000000">
      <w:pPr>
        <w:pStyle w:val="Nagwek2"/>
      </w:pPr>
      <w:r>
        <w:rPr>
          <w:b w:val="0"/>
        </w:rPr>
        <w:t>3.1. Odpowiedzialność wykonawcy</w:t>
      </w:r>
    </w:p>
    <w:p w14:paraId="04A9D2B3" w14:textId="77777777" w:rsidR="009F6513" w:rsidRDefault="00000000">
      <w:r>
        <w:t>Wykonawca odpowiada za jakość robót, zgodność ich wykonania z dokumentacją projektową, niniejszą specyfikacją, obowiązującymi przepisami oraz poleceniami inspektora nadzoru. Wszelkie odstępstwa od dokumentacji mogą być wprowadzane wyłącznie po uzyskaniu wymaganych zgód.</w:t>
      </w:r>
    </w:p>
    <w:p w14:paraId="0204C784" w14:textId="77777777" w:rsidR="009F6513" w:rsidRDefault="00000000">
      <w:pPr>
        <w:pStyle w:val="Nagwek2"/>
      </w:pPr>
      <w:r>
        <w:rPr>
          <w:b w:val="0"/>
        </w:rPr>
        <w:t>3.2. Przekazanie terenu robót</w:t>
      </w:r>
    </w:p>
    <w:p w14:paraId="0C66C60F" w14:textId="77777777" w:rsidR="009F6513" w:rsidRDefault="00000000">
      <w:r>
        <w:t>Zamawiający przekaże wykonawcy teren robót w terminie wynikającym z umowy. Wykonawca przejmie odpowiedzialność za zabezpieczenie miejsca prowadzenia prac, oznakowanie stref niebezpiecznych, ochronę elementów istniejących oraz właściwą organizację zaplecza.</w:t>
      </w:r>
    </w:p>
    <w:p w14:paraId="5DC8DC48" w14:textId="77777777" w:rsidR="009F6513" w:rsidRDefault="00000000">
      <w:pPr>
        <w:pStyle w:val="Nagwek2"/>
      </w:pPr>
      <w:r>
        <w:rPr>
          <w:b w:val="0"/>
        </w:rPr>
        <w:t>3.3. Zgodność robót z dokumentacją</w:t>
      </w:r>
    </w:p>
    <w:p w14:paraId="7DB794C7" w14:textId="77777777" w:rsidR="009F6513" w:rsidRDefault="00000000">
      <w:r>
        <w:t>W razie rozbieżności pomiędzy dokumentami wykonawca jest zobowiązany niezwłocznie wystąpić o wyjaśnienie. Roboty wykonane niezgodnie z dokumentacją, bez akceptacji inspektora nadzoru, mogą zostać zakwalifikowane do rozbiórki lub naprawy na koszt wykonawcy.</w:t>
      </w:r>
    </w:p>
    <w:p w14:paraId="06D39706" w14:textId="77777777" w:rsidR="009F6513" w:rsidRDefault="00000000">
      <w:pPr>
        <w:pStyle w:val="Nagwek2"/>
      </w:pPr>
      <w:r>
        <w:rPr>
          <w:b w:val="0"/>
        </w:rPr>
        <w:t>3.4. Równoważność rozwiązań</w:t>
      </w:r>
    </w:p>
    <w:p w14:paraId="7E55770D" w14:textId="77777777" w:rsidR="009F6513" w:rsidRDefault="00000000">
      <w:r>
        <w:t>Jeżeli dokumentacja lub opisy zawierają odniesienia do konkretnych producentów, systemów albo nazw handlowych, należy je traktować jako odniesienie do wymaganej klasy jakościowej i funkcjonalnej. Dopuszcza się materiały i urządzenia równoważne pod warunkiem wykazania parametrów nie gorszych od wymaganych.</w:t>
      </w:r>
    </w:p>
    <w:p w14:paraId="2FC51E91" w14:textId="77777777" w:rsidR="009F6513" w:rsidRDefault="00000000">
      <w:pPr>
        <w:pStyle w:val="Nagwek2"/>
      </w:pPr>
      <w:r>
        <w:rPr>
          <w:b w:val="0"/>
        </w:rPr>
        <w:t>3.5. Ochrona środowiska i gospodarka odpadami</w:t>
      </w:r>
    </w:p>
    <w:p w14:paraId="3832696F" w14:textId="77777777" w:rsidR="009F6513" w:rsidRDefault="00000000">
      <w:r>
        <w:t xml:space="preserve">Wykonawca jest wytwórcą odpadów powstających przy realizacji robót i odpowiada za ich selektywne gromadzenie, transport oraz zagospodarowanie zgodnie z obowiązującymi przepisami. Teren budowy należy </w:t>
      </w:r>
      <w:r>
        <w:lastRenderedPageBreak/>
        <w:t>utrzymywać w stanie uporządkowanym, bez zanieczyszczania dróg, zieleni i pomieszczeń użytkowanych przez szkołę.</w:t>
      </w:r>
    </w:p>
    <w:p w14:paraId="0103891E" w14:textId="77777777" w:rsidR="009F6513" w:rsidRDefault="00000000">
      <w:pPr>
        <w:pStyle w:val="Nagwek2"/>
      </w:pPr>
      <w:r>
        <w:rPr>
          <w:b w:val="0"/>
        </w:rPr>
        <w:t>3.6. BHP i ochrona przeciwpożarowa</w:t>
      </w:r>
    </w:p>
    <w:p w14:paraId="7FAFE371" w14:textId="77777777" w:rsidR="009F6513" w:rsidRDefault="00000000">
      <w:r>
        <w:t>Wykonawca zapewni bezpieczne warunki pracy, wyposażenie pracowników w środki ochrony indywidualnej, właściwe instruktaże oraz sprzęt ppoż. Szczególną uwagę należy zwrócić na oddzielenie stref robót od ciągów komunikacyjnych użytkowanych przez szkołę.</w:t>
      </w:r>
    </w:p>
    <w:p w14:paraId="19B551F4" w14:textId="77777777" w:rsidR="009F6513" w:rsidRDefault="00000000">
      <w:pPr>
        <w:pStyle w:val="Nagwek2"/>
      </w:pPr>
      <w:r>
        <w:rPr>
          <w:b w:val="0"/>
        </w:rPr>
        <w:t>3.7. Ochrona istniejących instalacji i wyposażenia</w:t>
      </w:r>
    </w:p>
    <w:p w14:paraId="5C15ABDF" w14:textId="77777777" w:rsidR="009F6513" w:rsidRDefault="00000000">
      <w:r>
        <w:t>Przed rozpoczęciem robót należy zinwentaryzować kolidujące elementy wyposażenia i instalacji. Wykonawca ponosi odpowiedzialność za wszelkie szkody powstałe w wyniku jego działań, w tym uszkodzenia przewodów, grzejników, okien, stolarki, ścian i posadzek poza zakresem robót.</w:t>
      </w:r>
    </w:p>
    <w:p w14:paraId="466F669F" w14:textId="77777777" w:rsidR="009F6513" w:rsidRDefault="00000000">
      <w:pPr>
        <w:pStyle w:val="Nagwek1"/>
      </w:pPr>
      <w:r>
        <w:rPr>
          <w:b w:val="0"/>
        </w:rPr>
        <w:t>4. MATERIAŁY, SPRZĘT, TRANSPORT I WYKONANIE ROBÓT</w:t>
      </w:r>
    </w:p>
    <w:p w14:paraId="3AC0CF15" w14:textId="77777777" w:rsidR="009F6513" w:rsidRDefault="00000000">
      <w:pPr>
        <w:pStyle w:val="Nagwek2"/>
      </w:pPr>
      <w:r>
        <w:rPr>
          <w:b w:val="0"/>
        </w:rPr>
        <w:t>4.1. Materiały</w:t>
      </w:r>
    </w:p>
    <w:p w14:paraId="11D532FF" w14:textId="77777777" w:rsidR="009F6513" w:rsidRDefault="00000000">
      <w:r>
        <w:t>Wszystkie materiały przewidziane do wbudowania powinny być fabrycznie nowe, pełnowartościowe, zgodne z dokumentacją i przeznaczone do stosowania w obiektach użyteczności publicznej. Wykonawca przedstawi na żądanie inspektora nadzoru karty techniczne, deklaracje właściwości użytkowych, aprobaty, atesty higieniczne oraz instrukcje montażu i eksploatacji.</w:t>
      </w:r>
    </w:p>
    <w:p w14:paraId="3B12165C" w14:textId="77777777" w:rsidR="009F6513" w:rsidRDefault="00000000">
      <w:pPr>
        <w:pStyle w:val="Nagwek2"/>
      </w:pPr>
      <w:r>
        <w:rPr>
          <w:b w:val="0"/>
        </w:rPr>
        <w:t>4.2. Składowanie materiałów</w:t>
      </w:r>
    </w:p>
    <w:p w14:paraId="3FF0AA54" w14:textId="77777777" w:rsidR="009F6513" w:rsidRDefault="00000000">
      <w:r>
        <w:t>Materiały należy składować w sposób zabezpieczający je przed zawilgoceniem, zabrudzeniem, uszkodzeniem mechanicznym i utratą właściwości użytkowych. Materiały drewniane i wykończeniowe należy przechowywać w warunkach odpowiadających wymaganiom producenta.</w:t>
      </w:r>
    </w:p>
    <w:p w14:paraId="0EC3295E" w14:textId="77777777" w:rsidR="009F6513" w:rsidRDefault="00000000">
      <w:pPr>
        <w:pStyle w:val="Nagwek2"/>
      </w:pPr>
      <w:r>
        <w:rPr>
          <w:b w:val="0"/>
        </w:rPr>
        <w:t>4.3. Sprzęt</w:t>
      </w:r>
    </w:p>
    <w:p w14:paraId="7016AE3F" w14:textId="77777777" w:rsidR="009F6513" w:rsidRDefault="00000000">
      <w:r>
        <w:t>Do wykonania robót należy stosować sprzęt sprawny technicznie, dopuszczony do użytkowania i dobrany do charakteru prac. Sprzęt nie może powodować pogorszenia jakości robót ani nadmiernych uciążliwości dla użytkowników budynku.</w:t>
      </w:r>
    </w:p>
    <w:p w14:paraId="3127A272" w14:textId="77777777" w:rsidR="009F6513" w:rsidRDefault="00000000">
      <w:pPr>
        <w:pStyle w:val="Nagwek2"/>
      </w:pPr>
      <w:r>
        <w:rPr>
          <w:b w:val="0"/>
        </w:rPr>
        <w:t>4.4. Transport</w:t>
      </w:r>
    </w:p>
    <w:p w14:paraId="588FB71F" w14:textId="77777777" w:rsidR="009F6513" w:rsidRDefault="00000000">
      <w:r>
        <w:t>Środki transportu powinny zapewniać dostawę materiałów bez uszkodzeń i zawilgoceń. Wykonawca usuwa na bieżąco zanieczyszczenia spowodowane transportem materiałów i gruzu.</w:t>
      </w:r>
    </w:p>
    <w:p w14:paraId="1C70F396" w14:textId="77777777" w:rsidR="009F6513" w:rsidRDefault="00000000">
      <w:pPr>
        <w:pStyle w:val="Nagwek2"/>
      </w:pPr>
      <w:r>
        <w:rPr>
          <w:b w:val="0"/>
        </w:rPr>
        <w:t>4.5. Ogólne zasady wykonywania robót</w:t>
      </w:r>
    </w:p>
    <w:p w14:paraId="343D745F" w14:textId="77777777" w:rsidR="009F6513" w:rsidRDefault="00000000">
      <w:r>
        <w:t>Roboty należy wykonywać zgodnie z technologią producentów systemów, kolejnością wynikającą z warstw konstrukcyjnych oraz z zachowaniem przerw technologicznych. Roboty zanikające i zakrywane wymagają zgłoszenia do odbioru przed wykonaniem kolejnych warstw.</w:t>
      </w:r>
    </w:p>
    <w:p w14:paraId="34A620CD" w14:textId="77777777" w:rsidR="009F6513" w:rsidRDefault="00000000">
      <w:pPr>
        <w:pStyle w:val="Nagwek1"/>
      </w:pPr>
      <w:r>
        <w:rPr>
          <w:b w:val="0"/>
        </w:rPr>
        <w:t>5. KONTROLA JAKOŚCI, OBMIAR, ODBIORY I PODSTAWA PŁATNOŚCI</w:t>
      </w:r>
    </w:p>
    <w:p w14:paraId="64452C77" w14:textId="77777777" w:rsidR="009F6513" w:rsidRDefault="00000000">
      <w:pPr>
        <w:pStyle w:val="Nagwek2"/>
      </w:pPr>
      <w:r>
        <w:rPr>
          <w:b w:val="0"/>
        </w:rPr>
        <w:t>5.1. Kontrola jakości</w:t>
      </w:r>
    </w:p>
    <w:p w14:paraId="4CC7C2D2" w14:textId="77777777" w:rsidR="009F6513" w:rsidRDefault="00000000">
      <w:r>
        <w:t>Wykonawca jest zobowiązany do prowadzenia bieżącej kontroli jakości materiałów i robót, w tym sprawdzenia podłoży, równości, wilgotności, grubości warstw, poprawności montażu wyposażenia oraz jakości powłok malarskich. Badania i sprawdzenia należy wykonywać zgodnie z wymaganiami producentów i odpowiednich norm.</w:t>
      </w:r>
    </w:p>
    <w:p w14:paraId="2689DA37" w14:textId="77777777" w:rsidR="009F6513" w:rsidRDefault="00000000">
      <w:pPr>
        <w:pStyle w:val="Nagwek2"/>
      </w:pPr>
      <w:r>
        <w:rPr>
          <w:b w:val="0"/>
        </w:rPr>
        <w:t>5.2. Dokumenty jakościowe</w:t>
      </w:r>
    </w:p>
    <w:p w14:paraId="1185475A" w14:textId="77777777" w:rsidR="009F6513" w:rsidRDefault="00000000">
      <w:r>
        <w:t>Do odbioru wykonawca przedłoży w szczególności: deklaracje właściwości użytkowych, karty techniczne, certyfikaty i instrukcje producenta, protokoły badań i pomiarów, protokoły prób funkcjonalnych oraz dokumentację powykonawczą.</w:t>
      </w:r>
    </w:p>
    <w:p w14:paraId="410EF33B" w14:textId="77777777" w:rsidR="009F6513" w:rsidRDefault="00000000">
      <w:pPr>
        <w:pStyle w:val="Nagwek2"/>
      </w:pPr>
      <w:r>
        <w:rPr>
          <w:b w:val="0"/>
        </w:rPr>
        <w:lastRenderedPageBreak/>
        <w:t>5.3. Obmiar robót</w:t>
      </w:r>
    </w:p>
    <w:p w14:paraId="7595E65D" w14:textId="77777777" w:rsidR="009F6513" w:rsidRDefault="00000000">
      <w:r>
        <w:t>Jeżeli umowa przewiduje wynagrodzenie ryczałtowe, obmiar robót pełni funkcję pomocniczą i kontrolną. Ilości wskazane w dokumentach kosztorysowych mają charakter orientacyjny dla zakresu robót i nie zwalniają wykonawcy z realizacji całości przedmiotu zamówienia.</w:t>
      </w:r>
    </w:p>
    <w:p w14:paraId="12B36603" w14:textId="77777777" w:rsidR="009F6513" w:rsidRDefault="00000000">
      <w:pPr>
        <w:pStyle w:val="Nagwek2"/>
      </w:pPr>
      <w:r>
        <w:rPr>
          <w:b w:val="0"/>
        </w:rPr>
        <w:t>5.4. Odbiory</w:t>
      </w:r>
    </w:p>
    <w:p w14:paraId="075D4E0C" w14:textId="77777777" w:rsidR="009F6513" w:rsidRDefault="00000000">
      <w:r>
        <w:t>Roboty podlegają odbiorowi robót zanikających, odbiorom częściowym - jeżeli zostaną przewidziane w umowie - oraz odbiorowi końcowemu. Odbiór końcowy może nastąpić po wykonaniu całości prac, usunięciu usterek, uporządkowaniu terenu i przedstawieniu kompletu dokumentów odbiorowych.</w:t>
      </w:r>
    </w:p>
    <w:p w14:paraId="2187C461" w14:textId="77777777" w:rsidR="009F6513" w:rsidRDefault="00000000">
      <w:pPr>
        <w:pStyle w:val="Nagwek2"/>
      </w:pPr>
      <w:r>
        <w:rPr>
          <w:b w:val="0"/>
        </w:rPr>
        <w:t>5.5. Podstawa płatności</w:t>
      </w:r>
    </w:p>
    <w:p w14:paraId="7085828B" w14:textId="77777777" w:rsidR="009F6513" w:rsidRDefault="00000000">
      <w:r>
        <w:t>Podstawą płatności jest wynagrodzenie ryczałtowe obejmujące całość robót, dostaw, zabezpieczeń, prób, pomiarów, dokumentacji powykonawczej, wywozu odpadów, organizacji zaplecza i wszelkich czynności niezbędnych do prawidłowego wykonania przedmiotu zamówienia.</w:t>
      </w:r>
    </w:p>
    <w:p w14:paraId="4CEE0F5F" w14:textId="77777777" w:rsidR="009F6513" w:rsidRDefault="00000000">
      <w:r>
        <w:br w:type="page"/>
      </w:r>
    </w:p>
    <w:p w14:paraId="63D09989" w14:textId="77777777" w:rsidR="009F6513" w:rsidRDefault="00000000">
      <w:pPr>
        <w:pStyle w:val="Nagwek1"/>
      </w:pPr>
      <w:r>
        <w:rPr>
          <w:b w:val="0"/>
        </w:rPr>
        <w:lastRenderedPageBreak/>
        <w:t>6. SZCZEGÓŁOWA SPECYFIKACJA TECHNICZNA - ROBOTY ROZBIÓRKOWE</w:t>
      </w:r>
    </w:p>
    <w:p w14:paraId="549EF76F" w14:textId="77777777" w:rsidR="009F6513" w:rsidRDefault="00000000">
      <w:pPr>
        <w:pStyle w:val="MySubtitle"/>
      </w:pPr>
      <w:r>
        <w:rPr>
          <w:i w:val="0"/>
        </w:rPr>
        <w:t>Kody CPV powiązane: 45111300-1</w:t>
      </w:r>
    </w:p>
    <w:p w14:paraId="71872EEB" w14:textId="77777777" w:rsidR="009F6513" w:rsidRDefault="00000000">
      <w:pPr>
        <w:pStyle w:val="Nagwek2"/>
      </w:pPr>
      <w:r>
        <w:rPr>
          <w:b w:val="0"/>
        </w:rPr>
        <w:t>6.1. Przedmiot robót</w:t>
      </w:r>
    </w:p>
    <w:p w14:paraId="6A1FE627" w14:textId="77777777" w:rsidR="009F6513" w:rsidRDefault="00000000">
      <w:r>
        <w:t>Zakres obejmuje rozbiórkę istniejących podłóg wraz z podbudową, demontaż wybranej stolarki, skucie odspojonych i uszkodzonych tynków, zabezpieczenie okien folią, wyniesienie gruzu i odpadów oraz ich wywóz i zagospodarowanie.</w:t>
      </w:r>
    </w:p>
    <w:p w14:paraId="64CD5EE0" w14:textId="77777777" w:rsidR="009F6513" w:rsidRDefault="00000000">
      <w:pPr>
        <w:pStyle w:val="Nagwek2"/>
      </w:pPr>
      <w:r>
        <w:rPr>
          <w:b w:val="0"/>
        </w:rPr>
        <w:t>6.2. Wymagania wykonawcze</w:t>
      </w:r>
    </w:p>
    <w:p w14:paraId="35BDA91E" w14:textId="77777777" w:rsidR="009F6513" w:rsidRDefault="00000000">
      <w:r>
        <w:t>Roboty rozbiórkowe należy prowadzić etapami, z zachowaniem stateczności elementów pozostających oraz ochrony pomieszczeń sąsiednich. Przed rozpoczęciem należy odłączyć lub zabezpieczyć instalacje znajdujące się w strefie prac. Gruz usuwać na bieżąco, nie dopuszczając do przeciążenia stropów, ciągów komunikacyjnych i dróg ewakuacyjnych.</w:t>
      </w:r>
    </w:p>
    <w:p w14:paraId="480DB366" w14:textId="77777777" w:rsidR="009F6513" w:rsidRDefault="00000000">
      <w:pPr>
        <w:pStyle w:val="Nagwek2"/>
      </w:pPr>
      <w:r>
        <w:rPr>
          <w:b w:val="0"/>
        </w:rPr>
        <w:t>6.3. Kontrola i odbiór</w:t>
      </w:r>
    </w:p>
    <w:p w14:paraId="50A81F2E" w14:textId="77777777" w:rsidR="009F6513" w:rsidRDefault="00000000">
      <w:r>
        <w:t>Sprawdzeniu podlega kompletność rozbiórki, brak uszkodzeń elementów pozostających, jakość oczyszczenia podłoża oraz prawidłowość usunięcia odpadów. Odbiór następuje przed rozpoczęciem warstw odtworzeniowych.</w:t>
      </w:r>
    </w:p>
    <w:p w14:paraId="5CC0FA5B" w14:textId="77777777" w:rsidR="009F6513" w:rsidRDefault="00000000">
      <w:pPr>
        <w:pStyle w:val="Nagwek1"/>
      </w:pPr>
      <w:r>
        <w:rPr>
          <w:b w:val="0"/>
        </w:rPr>
        <w:t>7. SZCZEGÓŁOWA SPECYFIKACJA TECHNICZNA - IZOLACJE I PODBUDOWA PODŁOGI</w:t>
      </w:r>
    </w:p>
    <w:p w14:paraId="72515C4F" w14:textId="77777777" w:rsidR="009F6513" w:rsidRDefault="00000000">
      <w:pPr>
        <w:pStyle w:val="MySubtitle"/>
      </w:pPr>
      <w:r>
        <w:rPr>
          <w:i w:val="0"/>
        </w:rPr>
        <w:t>Kody CPV powiązane: 45320000-6, 45432130-4</w:t>
      </w:r>
    </w:p>
    <w:p w14:paraId="364F2814" w14:textId="77777777" w:rsidR="009F6513" w:rsidRDefault="00000000">
      <w:pPr>
        <w:pStyle w:val="Nagwek2"/>
      </w:pPr>
      <w:r>
        <w:rPr>
          <w:b w:val="0"/>
        </w:rPr>
        <w:t>7.1. Przedmiot robót</w:t>
      </w:r>
    </w:p>
    <w:p w14:paraId="15C157F7" w14:textId="77777777" w:rsidR="009F6513" w:rsidRDefault="00000000">
      <w:r>
        <w:t>Zakres obejmuje wykonanie warstw podłogowych na gruncie lub na istniejącym podłożu po rozbiórce, w tym folii PE, warstw betonowych, izolacji cieplnej ze styropianu EPS 100 oraz warstw wyrównawczych pod system sportowej podłogi drewnianej.</w:t>
      </w:r>
    </w:p>
    <w:p w14:paraId="35586A42" w14:textId="77777777" w:rsidR="009F6513" w:rsidRDefault="00000000">
      <w:pPr>
        <w:pStyle w:val="Nagwek2"/>
      </w:pPr>
      <w:r>
        <w:rPr>
          <w:b w:val="0"/>
        </w:rPr>
        <w:t>7.2. Materiały</w:t>
      </w:r>
    </w:p>
    <w:p w14:paraId="1BF1436A" w14:textId="77777777" w:rsidR="009F6513" w:rsidRDefault="00000000">
      <w:r>
        <w:t>Do wykonania warstw należy stosować folię PE o grubości nie mniejszej niż 0,2 mm, styropian EPS 100 grubości 10 cm, beton lub jastrych odpowiadający wymogom nośności i równości oraz materiały gruntujące zalecane do przyjętego systemu podłogowego.</w:t>
      </w:r>
    </w:p>
    <w:p w14:paraId="11B40065" w14:textId="77777777" w:rsidR="009F6513" w:rsidRDefault="00000000">
      <w:pPr>
        <w:pStyle w:val="Nagwek2"/>
      </w:pPr>
      <w:r>
        <w:rPr>
          <w:b w:val="0"/>
        </w:rPr>
        <w:t>7.3. Wymagania wykonawcze</w:t>
      </w:r>
    </w:p>
    <w:p w14:paraId="417FCFB9" w14:textId="77777777" w:rsidR="009F6513" w:rsidRDefault="00000000">
      <w:r>
        <w:t>Podłoże należy oczyścić i wyrównać. Poszczególne warstwy układać zgodnie z dokumentacją, z zachowaniem ciągłości izolacji, szczelnych zakładów folii oraz wymaganych grubości. Wylewki i podkłady muszą uzyskać wymaganą nośność, wilgotność i równość przed rozpoczęciem montażu konstrukcji sportowej podłogi.</w:t>
      </w:r>
    </w:p>
    <w:p w14:paraId="5F50CC6A" w14:textId="77777777" w:rsidR="009F6513" w:rsidRDefault="00000000">
      <w:pPr>
        <w:pStyle w:val="Nagwek2"/>
      </w:pPr>
      <w:r>
        <w:rPr>
          <w:b w:val="0"/>
        </w:rPr>
        <w:t>7.4. Kontrola i odbiór</w:t>
      </w:r>
    </w:p>
    <w:p w14:paraId="39BEE10A" w14:textId="77777777" w:rsidR="009F6513" w:rsidRDefault="00000000">
      <w:r>
        <w:t>Kontroli podlega rodzaj i grubość materiałów, ciągłość izolacji, równość podłoża, wilgotność resztkowa, jakość zagęszczenia podłoża i prawidłowość wykonania warstw betonowych. Odbiór międzyoperacyjny jest warunkiem rozpoczęcia montażu podłogi sportowej.</w:t>
      </w:r>
    </w:p>
    <w:p w14:paraId="6ACC1100" w14:textId="77777777" w:rsidR="009F6513" w:rsidRDefault="00000000">
      <w:pPr>
        <w:pStyle w:val="Nagwek2"/>
      </w:pPr>
      <w:r>
        <w:rPr>
          <w:b w:val="0"/>
        </w:rPr>
        <w:t>7.5. Minimalny układ warstw przyjęty na podstawie dokumentacji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62"/>
        <w:gridCol w:w="7824"/>
      </w:tblGrid>
      <w:tr w:rsidR="009F6513" w14:paraId="1EB33509" w14:textId="77777777">
        <w:trPr>
          <w:jc w:val="center"/>
        </w:trPr>
        <w:tc>
          <w:tcPr>
            <w:tcW w:w="476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B51B12" w14:textId="77777777" w:rsidR="009F6513" w:rsidRDefault="00000000">
            <w:r>
              <w:rPr>
                <w:b/>
              </w:rPr>
              <w:t>Lp.</w:t>
            </w:r>
          </w:p>
        </w:tc>
        <w:tc>
          <w:tcPr>
            <w:tcW w:w="476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DC54F0" w14:textId="77777777" w:rsidR="009F6513" w:rsidRDefault="00000000">
            <w:r>
              <w:rPr>
                <w:b/>
              </w:rPr>
              <w:t>Warstwa</w:t>
            </w:r>
          </w:p>
        </w:tc>
      </w:tr>
      <w:tr w:rsidR="009F6513" w14:paraId="72969627" w14:textId="77777777">
        <w:trPr>
          <w:jc w:val="center"/>
        </w:trPr>
        <w:tc>
          <w:tcPr>
            <w:tcW w:w="124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065670" w14:textId="77777777" w:rsidR="009F6513" w:rsidRDefault="00000000">
            <w:r>
              <w:t>1</w:t>
            </w:r>
          </w:p>
        </w:tc>
        <w:tc>
          <w:tcPr>
            <w:tcW w:w="78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2EDB0E" w14:textId="77777777" w:rsidR="009F6513" w:rsidRDefault="00000000">
            <w:r>
              <w:t>folia PE 0,2 mm układana na zakładach i klejona taśmą</w:t>
            </w:r>
          </w:p>
        </w:tc>
      </w:tr>
      <w:tr w:rsidR="009F6513" w14:paraId="43BBCDBD" w14:textId="77777777">
        <w:trPr>
          <w:jc w:val="center"/>
        </w:trPr>
        <w:tc>
          <w:tcPr>
            <w:tcW w:w="124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0B4FEE" w14:textId="77777777" w:rsidR="009F6513" w:rsidRDefault="00000000">
            <w:r>
              <w:t>2</w:t>
            </w:r>
          </w:p>
        </w:tc>
        <w:tc>
          <w:tcPr>
            <w:tcW w:w="78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061761" w14:textId="77777777" w:rsidR="009F6513" w:rsidRDefault="00000000">
            <w:r>
              <w:t>wylewka betonowa zbrojona 5 cm</w:t>
            </w:r>
          </w:p>
        </w:tc>
      </w:tr>
      <w:tr w:rsidR="009F6513" w14:paraId="21210C5F" w14:textId="77777777">
        <w:trPr>
          <w:jc w:val="center"/>
        </w:trPr>
        <w:tc>
          <w:tcPr>
            <w:tcW w:w="124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D09BE9" w14:textId="77777777" w:rsidR="009F6513" w:rsidRDefault="00000000">
            <w:r>
              <w:t>3</w:t>
            </w:r>
          </w:p>
        </w:tc>
        <w:tc>
          <w:tcPr>
            <w:tcW w:w="78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FA01B9" w14:textId="77777777" w:rsidR="009F6513" w:rsidRDefault="00000000">
            <w:r>
              <w:t>folia PE 0,2 mm</w:t>
            </w:r>
          </w:p>
        </w:tc>
      </w:tr>
      <w:tr w:rsidR="009F6513" w14:paraId="7FEDB87A" w14:textId="77777777">
        <w:trPr>
          <w:jc w:val="center"/>
        </w:trPr>
        <w:tc>
          <w:tcPr>
            <w:tcW w:w="124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E45D26" w14:textId="77777777" w:rsidR="009F6513" w:rsidRDefault="00000000">
            <w:r>
              <w:t>4</w:t>
            </w:r>
          </w:p>
        </w:tc>
        <w:tc>
          <w:tcPr>
            <w:tcW w:w="78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D63CF7" w14:textId="77777777" w:rsidR="009F6513" w:rsidRDefault="00000000">
            <w:r>
              <w:t>styropian EPS 100 - 10 cm</w:t>
            </w:r>
          </w:p>
        </w:tc>
      </w:tr>
      <w:tr w:rsidR="009F6513" w14:paraId="2DF6D3AD" w14:textId="77777777">
        <w:trPr>
          <w:jc w:val="center"/>
        </w:trPr>
        <w:tc>
          <w:tcPr>
            <w:tcW w:w="124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CB1DF9" w14:textId="77777777" w:rsidR="009F6513" w:rsidRDefault="00000000">
            <w:r>
              <w:t>5</w:t>
            </w:r>
          </w:p>
        </w:tc>
        <w:tc>
          <w:tcPr>
            <w:tcW w:w="78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49CAD3" w14:textId="77777777" w:rsidR="009F6513" w:rsidRDefault="00000000">
            <w:r>
              <w:t>folia PE 0,2 mm</w:t>
            </w:r>
          </w:p>
        </w:tc>
      </w:tr>
      <w:tr w:rsidR="009F6513" w14:paraId="686B6DC2" w14:textId="77777777">
        <w:trPr>
          <w:jc w:val="center"/>
        </w:trPr>
        <w:tc>
          <w:tcPr>
            <w:tcW w:w="124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235136" w14:textId="77777777" w:rsidR="009F6513" w:rsidRDefault="00000000">
            <w:r>
              <w:lastRenderedPageBreak/>
              <w:t>6</w:t>
            </w:r>
          </w:p>
        </w:tc>
        <w:tc>
          <w:tcPr>
            <w:tcW w:w="78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EF7BC0" w14:textId="77777777" w:rsidR="009F6513" w:rsidRDefault="00000000">
            <w:r>
              <w:t>podkład betonowy 10 cm</w:t>
            </w:r>
          </w:p>
        </w:tc>
      </w:tr>
      <w:tr w:rsidR="009F6513" w14:paraId="5A697AF0" w14:textId="77777777">
        <w:trPr>
          <w:jc w:val="center"/>
        </w:trPr>
        <w:tc>
          <w:tcPr>
            <w:tcW w:w="124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5E92CD" w14:textId="77777777" w:rsidR="009F6513" w:rsidRDefault="00000000">
            <w:r>
              <w:t>7</w:t>
            </w:r>
          </w:p>
        </w:tc>
        <w:tc>
          <w:tcPr>
            <w:tcW w:w="78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32AED1" w14:textId="77777777" w:rsidR="009F6513" w:rsidRDefault="00000000">
            <w:r>
              <w:t>piasek ubijany warstwowo</w:t>
            </w:r>
          </w:p>
        </w:tc>
      </w:tr>
      <w:tr w:rsidR="009F6513" w14:paraId="07528890" w14:textId="77777777">
        <w:trPr>
          <w:jc w:val="center"/>
        </w:trPr>
        <w:tc>
          <w:tcPr>
            <w:tcW w:w="124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9E426D" w14:textId="77777777" w:rsidR="009F6513" w:rsidRDefault="00000000">
            <w:r>
              <w:t>8</w:t>
            </w:r>
          </w:p>
        </w:tc>
        <w:tc>
          <w:tcPr>
            <w:tcW w:w="7824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66FF08" w14:textId="77777777" w:rsidR="009F6513" w:rsidRDefault="00000000">
            <w:r>
              <w:t>grunt rodzimy</w:t>
            </w:r>
          </w:p>
        </w:tc>
      </w:tr>
    </w:tbl>
    <w:p w14:paraId="044DA7B3" w14:textId="77777777" w:rsidR="009F6513" w:rsidRDefault="00000000">
      <w:pPr>
        <w:pStyle w:val="Nagwek1"/>
      </w:pPr>
      <w:r>
        <w:rPr>
          <w:b w:val="0"/>
        </w:rPr>
        <w:t>8. SZCZEGÓŁOWA SPECYFIKACJA TECHNICZNA - PODŁOGA SPORTOWA DREWNIANA</w:t>
      </w:r>
    </w:p>
    <w:p w14:paraId="32273806" w14:textId="77777777" w:rsidR="009F6513" w:rsidRDefault="00000000">
      <w:pPr>
        <w:pStyle w:val="MySubtitle"/>
      </w:pPr>
      <w:r>
        <w:rPr>
          <w:i w:val="0"/>
        </w:rPr>
        <w:t>Kody CPV powiązane: 45432130-4</w:t>
      </w:r>
    </w:p>
    <w:p w14:paraId="259D0849" w14:textId="77777777" w:rsidR="009F6513" w:rsidRDefault="00000000">
      <w:pPr>
        <w:pStyle w:val="Nagwek2"/>
      </w:pPr>
      <w:r>
        <w:rPr>
          <w:b w:val="0"/>
        </w:rPr>
        <w:t>8.1. Przedmiot robót</w:t>
      </w:r>
    </w:p>
    <w:p w14:paraId="1453A4A6" w14:textId="77777777" w:rsidR="009F6513" w:rsidRDefault="00000000">
      <w:r>
        <w:t>Zakres obejmuje dostawę i montaż systemowej drewnianej nawierzchni sportowej wraz z rusztem lub konstrukcją wsporczą, listwami przyściennymi, wymaganymi dylatacjami, malowaniem linii boisk oraz elementami towarzyszącymi systemu.</w:t>
      </w:r>
    </w:p>
    <w:p w14:paraId="67E03CC2" w14:textId="77777777" w:rsidR="009F6513" w:rsidRDefault="00000000">
      <w:pPr>
        <w:pStyle w:val="Nagwek2"/>
      </w:pPr>
      <w:r>
        <w:rPr>
          <w:b w:val="0"/>
        </w:rPr>
        <w:t>8.2. Wymagania materiałowe</w:t>
      </w:r>
    </w:p>
    <w:p w14:paraId="2087D11E" w14:textId="77777777" w:rsidR="009F6513" w:rsidRDefault="00000000">
      <w:r>
        <w:t>System podłogi sportowej musi być przeznaczony do hal i sal sportowych, zapewniać odpowiednią sprężystość, bezpieczeństwo użytkowania, trwałość i możliwość eksploatacji szkolnej. Elementy drewniane powinny być sezonowane, zabezpieczone fabrycznie i kompatybilne systemowo.</w:t>
      </w:r>
    </w:p>
    <w:p w14:paraId="156E424B" w14:textId="77777777" w:rsidR="009F6513" w:rsidRDefault="00000000">
      <w:pPr>
        <w:pStyle w:val="Nagwek2"/>
      </w:pPr>
      <w:r>
        <w:rPr>
          <w:b w:val="0"/>
        </w:rPr>
        <w:t>8.3. Wymagania wykonawcze</w:t>
      </w:r>
    </w:p>
    <w:p w14:paraId="41F1FB48" w14:textId="77777777" w:rsidR="009F6513" w:rsidRDefault="00000000">
      <w:r>
        <w:t>Montaż podłogi dopuszcza się wyłącznie na podłożu spełniającym wymagania równości i wilgotności określone przez producenta systemu. Należy zachować dylatacje obwodowe, właściwe zamocowanie elementów oraz technologię wykończenia powierzchni. Linie boisk należy wykonać zgodnie z dokumentacją dla poszczególnych dyscyplin.</w:t>
      </w:r>
    </w:p>
    <w:p w14:paraId="7B41D04B" w14:textId="77777777" w:rsidR="009F6513" w:rsidRDefault="00000000">
      <w:pPr>
        <w:pStyle w:val="Nagwek2"/>
      </w:pPr>
      <w:r>
        <w:rPr>
          <w:b w:val="0"/>
        </w:rPr>
        <w:t>8.4. Kontrola i odbiór</w:t>
      </w:r>
    </w:p>
    <w:p w14:paraId="26E0D6F7" w14:textId="77777777" w:rsidR="009F6513" w:rsidRDefault="00000000">
      <w:r>
        <w:t>Kontroli podlegają: zgodność systemu z ofertą i dokumentacją, jakość materiału, brak uszkodzeń, równość powierzchni, estetyka wykończenia, poprawność dylatacji, zgodność oznaczeń boisk oraz kompletność wyposażenia systemowego.</w:t>
      </w:r>
    </w:p>
    <w:p w14:paraId="1AA3962D" w14:textId="77777777" w:rsidR="009F6513" w:rsidRDefault="00000000">
      <w:pPr>
        <w:pStyle w:val="Nagwek2"/>
      </w:pPr>
      <w:r>
        <w:rPr>
          <w:b w:val="0"/>
        </w:rPr>
        <w:t>8.5. Zakres boisk przewidzianych na nawierzchniach sportowych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75"/>
        <w:gridCol w:w="3288"/>
        <w:gridCol w:w="3288"/>
      </w:tblGrid>
      <w:tr w:rsidR="009F6513" w14:paraId="41817C53" w14:textId="77777777">
        <w:trPr>
          <w:jc w:val="center"/>
        </w:trPr>
        <w:tc>
          <w:tcPr>
            <w:tcW w:w="317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C50B07" w14:textId="77777777" w:rsidR="009F6513" w:rsidRDefault="00000000">
            <w:r>
              <w:rPr>
                <w:b/>
              </w:rPr>
              <w:t>Dyscyplina</w:t>
            </w:r>
          </w:p>
        </w:tc>
        <w:tc>
          <w:tcPr>
            <w:tcW w:w="317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44B460" w14:textId="77777777" w:rsidR="009F6513" w:rsidRDefault="00000000">
            <w:r>
              <w:rPr>
                <w:b/>
              </w:rPr>
              <w:t>IV LO</w:t>
            </w:r>
          </w:p>
        </w:tc>
        <w:tc>
          <w:tcPr>
            <w:tcW w:w="317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C8C6DA" w14:textId="77777777" w:rsidR="009F6513" w:rsidRDefault="00000000">
            <w:r>
              <w:rPr>
                <w:b/>
              </w:rPr>
              <w:t>ZS nr 4</w:t>
            </w:r>
          </w:p>
        </w:tc>
      </w:tr>
      <w:tr w:rsidR="009F6513" w14:paraId="23D429CE" w14:textId="77777777">
        <w:trPr>
          <w:jc w:val="center"/>
        </w:trPr>
        <w:tc>
          <w:tcPr>
            <w:tcW w:w="260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8B61E8" w14:textId="77777777" w:rsidR="009F6513" w:rsidRDefault="00000000">
            <w:r>
              <w:t>Koszykówka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37CE62" w14:textId="77777777" w:rsidR="009F6513" w:rsidRDefault="00000000">
            <w:r>
              <w:t>16,40 x 28,00 m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F55BEC" w14:textId="77777777" w:rsidR="009F6513" w:rsidRDefault="00000000">
            <w:r>
              <w:t>9,00 x 19,72 m</w:t>
            </w:r>
          </w:p>
        </w:tc>
      </w:tr>
      <w:tr w:rsidR="009F6513" w14:paraId="3BA40404" w14:textId="77777777">
        <w:trPr>
          <w:jc w:val="center"/>
        </w:trPr>
        <w:tc>
          <w:tcPr>
            <w:tcW w:w="260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5478BD" w14:textId="77777777" w:rsidR="009F6513" w:rsidRDefault="00000000">
            <w:r>
              <w:t>Siatkówka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A8A747" w14:textId="77777777" w:rsidR="009F6513" w:rsidRDefault="00000000">
            <w:r>
              <w:t>9,00 x 18,00 m oraz 9,00 x 16,40 m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26269B" w14:textId="77777777" w:rsidR="009F6513" w:rsidRDefault="00000000">
            <w:r>
              <w:t>9,00 x 18,00 m</w:t>
            </w:r>
          </w:p>
        </w:tc>
      </w:tr>
      <w:tr w:rsidR="009F6513" w14:paraId="6025CCB5" w14:textId="77777777">
        <w:trPr>
          <w:jc w:val="center"/>
        </w:trPr>
        <w:tc>
          <w:tcPr>
            <w:tcW w:w="260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3AE319" w14:textId="77777777" w:rsidR="009F6513" w:rsidRDefault="00000000">
            <w:r>
              <w:t>Piłka ręczna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270129" w14:textId="77777777" w:rsidR="009F6513" w:rsidRDefault="00000000">
            <w:r>
              <w:t>16,40 x 28,00 m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645BE1" w14:textId="77777777" w:rsidR="009F6513" w:rsidRDefault="00000000">
            <w:r>
              <w:t>9,00 x 19,72 m</w:t>
            </w:r>
          </w:p>
        </w:tc>
      </w:tr>
      <w:tr w:rsidR="009F6513" w14:paraId="3F3777DD" w14:textId="77777777">
        <w:trPr>
          <w:jc w:val="center"/>
        </w:trPr>
        <w:tc>
          <w:tcPr>
            <w:tcW w:w="260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2B3344" w14:textId="77777777" w:rsidR="009F6513" w:rsidRDefault="00000000">
            <w:r>
              <w:t>Tenis ziemny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5A86AE" w14:textId="77777777" w:rsidR="009F6513" w:rsidRDefault="00000000">
            <w:r>
              <w:t>8,23 x 23,77 m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ED85EB" w14:textId="77777777" w:rsidR="009F6513" w:rsidRDefault="00000000">
            <w:r>
              <w:t>-</w:t>
            </w:r>
          </w:p>
        </w:tc>
      </w:tr>
      <w:tr w:rsidR="009F6513" w14:paraId="7262586C" w14:textId="77777777">
        <w:trPr>
          <w:jc w:val="center"/>
        </w:trPr>
        <w:tc>
          <w:tcPr>
            <w:tcW w:w="260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FE3DEA" w14:textId="77777777" w:rsidR="009F6513" w:rsidRDefault="00000000">
            <w:r>
              <w:t>Badminton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9A11AD" w14:textId="77777777" w:rsidR="009F6513" w:rsidRDefault="00000000">
            <w:r>
              <w:t>6,10 x 13,40 m</w:t>
            </w:r>
          </w:p>
        </w:tc>
        <w:tc>
          <w:tcPr>
            <w:tcW w:w="328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A4E142" w14:textId="77777777" w:rsidR="009F6513" w:rsidRDefault="00000000">
            <w:r>
              <w:t>6,10 x 13,40 m</w:t>
            </w:r>
          </w:p>
        </w:tc>
      </w:tr>
    </w:tbl>
    <w:p w14:paraId="41E710F5" w14:textId="77777777" w:rsidR="009F6513" w:rsidRDefault="00000000">
      <w:pPr>
        <w:pStyle w:val="Nagwek1"/>
      </w:pPr>
      <w:r>
        <w:rPr>
          <w:b w:val="0"/>
        </w:rPr>
        <w:t>9. SZCZEGÓŁOWA SPECYFIKACJA TECHNICZNA - TYNKI I MALOWANIE</w:t>
      </w:r>
    </w:p>
    <w:p w14:paraId="58826C3B" w14:textId="77777777" w:rsidR="009F6513" w:rsidRDefault="00000000">
      <w:pPr>
        <w:pStyle w:val="MySubtitle"/>
      </w:pPr>
      <w:r>
        <w:rPr>
          <w:i w:val="0"/>
        </w:rPr>
        <w:t>Kody CPV powiązane: 45410000-4, 45442100-8</w:t>
      </w:r>
    </w:p>
    <w:p w14:paraId="1E7EFC7C" w14:textId="77777777" w:rsidR="009F6513" w:rsidRDefault="00000000">
      <w:pPr>
        <w:pStyle w:val="Nagwek2"/>
      </w:pPr>
      <w:r>
        <w:rPr>
          <w:b w:val="0"/>
        </w:rPr>
        <w:t>9.1. Przedmiot robót</w:t>
      </w:r>
    </w:p>
    <w:p w14:paraId="08A8EDDA" w14:textId="77777777" w:rsidR="009F6513" w:rsidRDefault="00000000">
      <w:r>
        <w:t>Zakres obejmuje skucie uszkodzonych tynków, przygotowanie podłoża, wykonanie uzupełnień i nowych tynków wewnętrznych, gruntowanie oraz malowanie ścian i sufitów.</w:t>
      </w:r>
    </w:p>
    <w:p w14:paraId="53B97EA3" w14:textId="77777777" w:rsidR="009F6513" w:rsidRDefault="00000000">
      <w:pPr>
        <w:pStyle w:val="Nagwek2"/>
      </w:pPr>
      <w:r>
        <w:rPr>
          <w:b w:val="0"/>
        </w:rPr>
        <w:lastRenderedPageBreak/>
        <w:t>9.2. Materiały</w:t>
      </w:r>
    </w:p>
    <w:p w14:paraId="0E3C2722" w14:textId="77777777" w:rsidR="009F6513" w:rsidRDefault="00000000">
      <w:r>
        <w:t>Do napraw należy stosować zaprawy kompatybilne z istniejącym podłożem, a do malowania farby przeznaczone do obiektów użyteczności publicznej, odporne na zmywanie i ścieranie, o parametrach uzgodnionych z inwestorem.</w:t>
      </w:r>
    </w:p>
    <w:p w14:paraId="34B5F6C1" w14:textId="77777777" w:rsidR="009F6513" w:rsidRDefault="00000000">
      <w:pPr>
        <w:pStyle w:val="Nagwek2"/>
      </w:pPr>
      <w:r>
        <w:rPr>
          <w:b w:val="0"/>
        </w:rPr>
        <w:t>9.3. Wymagania wykonawcze</w:t>
      </w:r>
    </w:p>
    <w:p w14:paraId="43C814D1" w14:textId="77777777" w:rsidR="009F6513" w:rsidRDefault="00000000">
      <w:r>
        <w:t>Przed wykonaniem nowych wypraw należy usunąć luźne fragmenty tynku, oczyścić i zagruntować podłoże. Tynki wykonywać zgodnie z wymaganiami kategorii przewidzianej w dokumentacji. Malowanie należy prowadzić na podłożach suchych, czystych i zagruntowanych, w liczbie warstw zapewniającej równomierne krycie.</w:t>
      </w:r>
    </w:p>
    <w:p w14:paraId="6DD3736F" w14:textId="77777777" w:rsidR="009F6513" w:rsidRDefault="00000000">
      <w:pPr>
        <w:pStyle w:val="Nagwek2"/>
      </w:pPr>
      <w:r>
        <w:rPr>
          <w:b w:val="0"/>
        </w:rPr>
        <w:t>9.4. Kontrola i odbiór</w:t>
      </w:r>
    </w:p>
    <w:p w14:paraId="64005D89" w14:textId="77777777" w:rsidR="009F6513" w:rsidRDefault="00000000">
      <w:r>
        <w:t>Ocenie podlegają: przyczepność i równość napraw, brak spękań i odspojeń, jednolitość faktury, jakość gruntowania i malowania, równomierność koloru oraz estetyka wykończenia.</w:t>
      </w:r>
    </w:p>
    <w:p w14:paraId="7D11467A" w14:textId="77777777" w:rsidR="009F6513" w:rsidRDefault="00000000">
      <w:pPr>
        <w:pStyle w:val="Nagwek1"/>
      </w:pPr>
      <w:r>
        <w:rPr>
          <w:b w:val="0"/>
        </w:rPr>
        <w:t>10. SZCZEGÓŁOWA SPECYFIKACJA TECHNICZNA - STOLARKA, WYPOSAŻENIE I INSTALACJE</w:t>
      </w:r>
    </w:p>
    <w:p w14:paraId="1AC9C43D" w14:textId="77777777" w:rsidR="009F6513" w:rsidRDefault="00000000">
      <w:pPr>
        <w:pStyle w:val="MySubtitle"/>
      </w:pPr>
      <w:r>
        <w:rPr>
          <w:i w:val="0"/>
        </w:rPr>
        <w:t>Kody CPV powiązane: 45421000-4, 45310000-3, 45331100-7</w:t>
      </w:r>
    </w:p>
    <w:p w14:paraId="497A0CD6" w14:textId="77777777" w:rsidR="009F6513" w:rsidRDefault="00000000">
      <w:pPr>
        <w:pStyle w:val="Nagwek2"/>
      </w:pPr>
      <w:r>
        <w:rPr>
          <w:b w:val="0"/>
        </w:rPr>
        <w:t>10.1. Stolarka aluminiowa</w:t>
      </w:r>
    </w:p>
    <w:p w14:paraId="6A4B3BD1" w14:textId="77777777" w:rsidR="009F6513" w:rsidRDefault="00000000">
      <w:r>
        <w:t>Zakres obejmuje demontaż istniejącej stolarki i montaż nowych drzwi aluminiowych wewnętrznych wraz z osadzeniem, obróbkami i regulacją. Wypełnienia powinny stanowić szyby bezpieczne P1 lub P2, a drzwi należy wyposażyć co najmniej w klamki metalowe, zamek i samozamykacz.</w:t>
      </w:r>
    </w:p>
    <w:p w14:paraId="6342A51A" w14:textId="77777777" w:rsidR="009F6513" w:rsidRDefault="00000000">
      <w:pPr>
        <w:pStyle w:val="Nagwek2"/>
      </w:pPr>
      <w:r>
        <w:rPr>
          <w:b w:val="0"/>
        </w:rPr>
        <w:t>10.2. Wyposażenie sportowe</w:t>
      </w:r>
    </w:p>
    <w:p w14:paraId="0EC4D108" w14:textId="77777777" w:rsidR="009F6513" w:rsidRDefault="00000000">
      <w:r>
        <w:t>Wyposażenie obejmuje w szczególności kosze do koszykówki, tablice i obręcze, słupki oraz siatki do siatkówki, bramki do piłki ręcznej, zestaw tenisowy w IV LO, zestawy do badmintona, drabinki gimnastyczne oraz siatki ochronne. Wszystkie elementy powinny być kompletne, bezpieczne i przystosowane do intensywnej eksploatacji szkolnej.</w:t>
      </w:r>
    </w:p>
    <w:p w14:paraId="2F93D9AD" w14:textId="77777777" w:rsidR="009F6513" w:rsidRDefault="00000000">
      <w:pPr>
        <w:pStyle w:val="Nagwek2"/>
      </w:pPr>
      <w:r>
        <w:rPr>
          <w:b w:val="0"/>
        </w:rPr>
        <w:t>10.3. Roboty elektryczne i centralnego ogrzewania</w:t>
      </w:r>
    </w:p>
    <w:p w14:paraId="56129D69" w14:textId="77777777" w:rsidR="009F6513" w:rsidRDefault="00000000">
      <w:r>
        <w:t>Zakres robót instalacyjnych obejmuje niezbędną modernizację instalacji elektrycznych oraz elementów centralnego ogrzewania kolidujących z inwestycją. W ZS nr 4 należy dodatkowo wykonać osłony grzejników z materiałów bezpiecznych dla użytkowników, o zaokrąglonych krawędziach.</w:t>
      </w:r>
    </w:p>
    <w:p w14:paraId="232D9DA3" w14:textId="77777777" w:rsidR="009F6513" w:rsidRDefault="00000000">
      <w:pPr>
        <w:pStyle w:val="Nagwek2"/>
      </w:pPr>
      <w:r>
        <w:rPr>
          <w:b w:val="0"/>
        </w:rPr>
        <w:t>10.4. Kontrola i odbiór</w:t>
      </w:r>
    </w:p>
    <w:p w14:paraId="28053D8C" w14:textId="77777777" w:rsidR="009F6513" w:rsidRDefault="00000000">
      <w:r>
        <w:t>Kontroli podlega kompletność dostaw, stabilność i bezpieczeństwo mocowań, poprawność regulacji, estetyka wykonania, zgodność wymiarów z dokumentacją, działanie drzwi i okuć oraz prawidłowość wykonania robót instalacyjnych i elementów zabezpieczających.</w:t>
      </w:r>
    </w:p>
    <w:p w14:paraId="6C16FAB3" w14:textId="77777777" w:rsidR="009F6513" w:rsidRDefault="00000000">
      <w:pPr>
        <w:pStyle w:val="Nagwek2"/>
      </w:pPr>
      <w:r>
        <w:rPr>
          <w:b w:val="0"/>
        </w:rPr>
        <w:t>10.5. Zestawienie głównych elementów wyposażenia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3175"/>
        <w:gridCol w:w="3175"/>
      </w:tblGrid>
      <w:tr w:rsidR="009F6513" w14:paraId="4A779FDB" w14:textId="77777777">
        <w:trPr>
          <w:jc w:val="center"/>
        </w:trPr>
        <w:tc>
          <w:tcPr>
            <w:tcW w:w="317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9C92DF" w14:textId="77777777" w:rsidR="009F6513" w:rsidRDefault="00000000">
            <w:r>
              <w:rPr>
                <w:b/>
              </w:rPr>
              <w:t>Element</w:t>
            </w:r>
          </w:p>
        </w:tc>
        <w:tc>
          <w:tcPr>
            <w:tcW w:w="317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BB59F1" w14:textId="77777777" w:rsidR="009F6513" w:rsidRDefault="00000000">
            <w:r>
              <w:rPr>
                <w:b/>
              </w:rPr>
              <w:t>IV LO</w:t>
            </w:r>
          </w:p>
        </w:tc>
        <w:tc>
          <w:tcPr>
            <w:tcW w:w="317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763FBA" w14:textId="77777777" w:rsidR="009F6513" w:rsidRDefault="00000000">
            <w:r>
              <w:rPr>
                <w:b/>
              </w:rPr>
              <w:t>ZS nr 4</w:t>
            </w:r>
          </w:p>
        </w:tc>
      </w:tr>
      <w:tr w:rsidR="009F6513" w14:paraId="566FF265" w14:textId="77777777">
        <w:trPr>
          <w:jc w:val="center"/>
        </w:trPr>
        <w:tc>
          <w:tcPr>
            <w:tcW w:w="39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3C73DD" w14:textId="77777777" w:rsidR="009F6513" w:rsidRDefault="00000000">
            <w:r>
              <w:t>Drabinki gimnastyczne bukowe z drążkiem</w:t>
            </w:r>
          </w:p>
        </w:tc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35E74A" w14:textId="77777777" w:rsidR="009F6513" w:rsidRDefault="00000000">
            <w:r>
              <w:t>27 szt.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F6BAFB" w14:textId="77777777" w:rsidR="009F6513" w:rsidRDefault="00000000">
            <w:r>
              <w:t>17 szt.</w:t>
            </w:r>
          </w:p>
        </w:tc>
      </w:tr>
      <w:tr w:rsidR="009F6513" w14:paraId="276F0529" w14:textId="77777777">
        <w:trPr>
          <w:jc w:val="center"/>
        </w:trPr>
        <w:tc>
          <w:tcPr>
            <w:tcW w:w="39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B2E3E9" w14:textId="77777777" w:rsidR="009F6513" w:rsidRDefault="00000000">
            <w:r>
              <w:t>Siatki ochronne na okna</w:t>
            </w:r>
          </w:p>
        </w:tc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DE259B" w14:textId="77777777" w:rsidR="009F6513" w:rsidRDefault="00000000">
            <w:r>
              <w:t>ok. 179,41 m2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557B7B" w14:textId="77777777" w:rsidR="009F6513" w:rsidRDefault="00000000">
            <w:r>
              <w:t>ok. 105,57 m2</w:t>
            </w:r>
          </w:p>
        </w:tc>
      </w:tr>
      <w:tr w:rsidR="009F6513" w14:paraId="719C6A40" w14:textId="77777777">
        <w:trPr>
          <w:jc w:val="center"/>
        </w:trPr>
        <w:tc>
          <w:tcPr>
            <w:tcW w:w="39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25C9D0" w14:textId="77777777" w:rsidR="009F6513" w:rsidRDefault="00000000">
            <w:r>
              <w:t>Drzwi aluminiowe</w:t>
            </w:r>
          </w:p>
        </w:tc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BC1B2F" w14:textId="77777777" w:rsidR="009F6513" w:rsidRDefault="00000000">
            <w:r>
              <w:t>2 szt. dwuskrzydłowe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6BC61E" w14:textId="77777777" w:rsidR="009F6513" w:rsidRDefault="00000000">
            <w:r>
              <w:t>1 szt. jednoskrzydłowa + 1 szt. dwuskrzydłowa</w:t>
            </w:r>
          </w:p>
        </w:tc>
      </w:tr>
      <w:tr w:rsidR="009F6513" w14:paraId="66E198FE" w14:textId="77777777">
        <w:trPr>
          <w:jc w:val="center"/>
        </w:trPr>
        <w:tc>
          <w:tcPr>
            <w:tcW w:w="39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A5151C" w14:textId="77777777" w:rsidR="009F6513" w:rsidRDefault="00000000">
            <w:r>
              <w:t>Badminton</w:t>
            </w:r>
          </w:p>
        </w:tc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279064" w14:textId="77777777" w:rsidR="009F6513" w:rsidRDefault="00000000">
            <w:r>
              <w:t>4 kpl. słupków + 4 siatki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DB0F2A" w14:textId="77777777" w:rsidR="009F6513" w:rsidRDefault="00000000">
            <w:r>
              <w:t>1 kpl. słupków + 1 siatka</w:t>
            </w:r>
          </w:p>
        </w:tc>
      </w:tr>
      <w:tr w:rsidR="009F6513" w14:paraId="19E08269" w14:textId="77777777">
        <w:trPr>
          <w:jc w:val="center"/>
        </w:trPr>
        <w:tc>
          <w:tcPr>
            <w:tcW w:w="39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B74733" w14:textId="77777777" w:rsidR="009F6513" w:rsidRDefault="00000000">
            <w:r>
              <w:t>Element szczególny</w:t>
            </w:r>
          </w:p>
        </w:tc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336431" w14:textId="77777777" w:rsidR="009F6513" w:rsidRDefault="00000000">
            <w:r>
              <w:t>zestaw do tenisa ziemnego</w:t>
            </w:r>
          </w:p>
        </w:tc>
        <w:tc>
          <w:tcPr>
            <w:tcW w:w="2721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977E99" w14:textId="77777777" w:rsidR="009F6513" w:rsidRDefault="00000000">
            <w:r>
              <w:t>7 osłon grzejników</w:t>
            </w:r>
          </w:p>
        </w:tc>
      </w:tr>
    </w:tbl>
    <w:p w14:paraId="54F7ACEB" w14:textId="77777777" w:rsidR="009F6513" w:rsidRDefault="00000000">
      <w:pPr>
        <w:pStyle w:val="Nagwek1"/>
      </w:pPr>
      <w:r>
        <w:rPr>
          <w:b w:val="0"/>
        </w:rPr>
        <w:lastRenderedPageBreak/>
        <w:t>11. PRZEPISY I DOKUMENTY ODNIESIENIA</w:t>
      </w:r>
    </w:p>
    <w:p w14:paraId="3CB184BE" w14:textId="77777777" w:rsidR="009F6513" w:rsidRDefault="00000000">
      <w:pPr>
        <w:pStyle w:val="Listapunktowana"/>
        <w:spacing w:after="40"/>
      </w:pPr>
      <w:r>
        <w:t>dokumentacja projektowa i opisy techniczne dla obu obiektów,</w:t>
      </w:r>
    </w:p>
    <w:p w14:paraId="013E50E8" w14:textId="77777777" w:rsidR="009F6513" w:rsidRDefault="00000000">
      <w:pPr>
        <w:pStyle w:val="Listapunktowana"/>
        <w:spacing w:after="40"/>
      </w:pPr>
      <w:r>
        <w:t>kosztorys inwestorski i dokumenty postępowania przekazane przez Zamawiającego,</w:t>
      </w:r>
    </w:p>
    <w:p w14:paraId="4EB28CA0" w14:textId="77777777" w:rsidR="009F6513" w:rsidRDefault="00000000">
      <w:pPr>
        <w:pStyle w:val="Listapunktowana"/>
        <w:spacing w:after="40"/>
      </w:pPr>
      <w:r>
        <w:t>ustawa - Prawo budowlane wraz z aktami wykonawczymi,</w:t>
      </w:r>
    </w:p>
    <w:p w14:paraId="32C9C6BF" w14:textId="77777777" w:rsidR="009F6513" w:rsidRDefault="00000000">
      <w:pPr>
        <w:pStyle w:val="Listapunktowana"/>
        <w:spacing w:after="40"/>
      </w:pPr>
      <w:r>
        <w:t>ustawa - Prawo zamówień publicznych w zakresie opisu przedmiotu zamówienia i równoważności,</w:t>
      </w:r>
    </w:p>
    <w:p w14:paraId="01DA4C8E" w14:textId="77777777" w:rsidR="009F6513" w:rsidRDefault="00000000">
      <w:pPr>
        <w:pStyle w:val="Listapunktowana"/>
        <w:spacing w:after="40"/>
      </w:pPr>
      <w:r>
        <w:t>aktualne warunki techniczne, jakim powinny odpowiadać budynki i ich usytuowanie, w zakresie dotyczącym projektowanych robót,</w:t>
      </w:r>
    </w:p>
    <w:p w14:paraId="2EB79BC9" w14:textId="77777777" w:rsidR="009F6513" w:rsidRDefault="00000000">
      <w:pPr>
        <w:pStyle w:val="Listapunktowana"/>
        <w:spacing w:after="40"/>
      </w:pPr>
      <w:r>
        <w:t>przepisy BHP i ppoż. dotyczące prowadzenia robót budowlanych,</w:t>
      </w:r>
    </w:p>
    <w:p w14:paraId="54E02A57" w14:textId="77777777" w:rsidR="009F6513" w:rsidRDefault="00000000">
      <w:pPr>
        <w:pStyle w:val="Listapunktowana"/>
        <w:spacing w:after="40"/>
      </w:pPr>
      <w:r>
        <w:t>Polskie Normy, Normy Europejskie oraz instrukcje producentów materiałów i systemów.</w:t>
      </w:r>
    </w:p>
    <w:p w14:paraId="36C51E8D" w14:textId="77777777" w:rsidR="009F6513" w:rsidRDefault="00000000">
      <w:pPr>
        <w:pStyle w:val="Nagwek2"/>
      </w:pPr>
      <w:r>
        <w:rPr>
          <w:b w:val="0"/>
        </w:rPr>
        <w:t>Uwagi końcowe</w:t>
      </w:r>
    </w:p>
    <w:p w14:paraId="4331E3FC" w14:textId="77777777" w:rsidR="009F6513" w:rsidRDefault="00000000">
      <w:r>
        <w:t>Niniejszy dokument ma charakter roboczego opracowania STWiORB przygotowanego na podstawie przekazanych materiałów. Przed wykorzystaniem w postępowaniu przetargowym zaleca się uzupełnienie dokumentu o oznaczenie zamawiającego, numer postępowania, datę, ewentualny podział na odrębne SST branżowe oraz dostosowanie zapisów do ostatecznej dokumentacji projektowej i wzoru umowy.</w:t>
      </w:r>
    </w:p>
    <w:sectPr w:rsidR="009F6513" w:rsidSect="00034616">
      <w:footerReference w:type="default" r:id="rId8"/>
      <w:pgSz w:w="11906" w:h="16838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AE4AA" w14:textId="77777777" w:rsidR="009029EF" w:rsidRDefault="009029EF">
      <w:pPr>
        <w:spacing w:after="0"/>
      </w:pPr>
      <w:r>
        <w:separator/>
      </w:r>
    </w:p>
  </w:endnote>
  <w:endnote w:type="continuationSeparator" w:id="0">
    <w:p w14:paraId="6CA6570E" w14:textId="77777777" w:rsidR="009029EF" w:rsidRDefault="009029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19CB" w14:textId="77777777" w:rsidR="009F6513" w:rsidRDefault="00000000">
    <w:pPr>
      <w:pStyle w:val="Stopka"/>
      <w:jc w:val="center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6D479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669EA" w14:textId="77777777" w:rsidR="009029EF" w:rsidRDefault="009029EF">
      <w:pPr>
        <w:spacing w:after="0"/>
      </w:pPr>
      <w:r>
        <w:separator/>
      </w:r>
    </w:p>
  </w:footnote>
  <w:footnote w:type="continuationSeparator" w:id="0">
    <w:p w14:paraId="2168A858" w14:textId="77777777" w:rsidR="009029EF" w:rsidRDefault="009029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98832454">
    <w:abstractNumId w:val="8"/>
  </w:num>
  <w:num w:numId="2" w16cid:durableId="721254497">
    <w:abstractNumId w:val="6"/>
  </w:num>
  <w:num w:numId="3" w16cid:durableId="2142918531">
    <w:abstractNumId w:val="5"/>
  </w:num>
  <w:num w:numId="4" w16cid:durableId="249581382">
    <w:abstractNumId w:val="4"/>
  </w:num>
  <w:num w:numId="5" w16cid:durableId="1824807940">
    <w:abstractNumId w:val="7"/>
  </w:num>
  <w:num w:numId="6" w16cid:durableId="1636641974">
    <w:abstractNumId w:val="3"/>
  </w:num>
  <w:num w:numId="7" w16cid:durableId="980695961">
    <w:abstractNumId w:val="2"/>
  </w:num>
  <w:num w:numId="8" w16cid:durableId="863448070">
    <w:abstractNumId w:val="1"/>
  </w:num>
  <w:num w:numId="9" w16cid:durableId="900017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D4794"/>
    <w:rsid w:val="008C299A"/>
    <w:rsid w:val="009029EF"/>
    <w:rsid w:val="009F6513"/>
    <w:rsid w:val="00AA1D8D"/>
    <w:rsid w:val="00B47730"/>
    <w:rsid w:val="00CB0664"/>
    <w:rsid w:val="00CC2DE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7C1B1"/>
  <w14:defaultImageDpi w14:val="300"/>
  <w15:docId w15:val="{52D720C5-7D25-4304-B62E-B61B4600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40" w:lineRule="auto"/>
    </w:pPr>
    <w:rPr>
      <w:rFonts w:ascii="Calibri" w:eastAsia="Calibri" w:hAnsi="Calibri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1F4E79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2F5496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20" w:after="60"/>
      <w:outlineLvl w:val="2"/>
    </w:pPr>
    <w:rPr>
      <w:rFonts w:asciiTheme="majorHAnsi" w:eastAsiaTheme="majorEastAsia" w:hAnsiTheme="majorHAnsi" w:cstheme="majorBidi"/>
      <w:b/>
      <w:bCs/>
      <w:color w:val="46464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yTitle">
    <w:name w:val="MyTitle"/>
    <w:basedOn w:val="Tytu"/>
    <w:pPr>
      <w:spacing w:after="200"/>
    </w:pPr>
    <w:rPr>
      <w:rFonts w:ascii="Calibri" w:eastAsia="Calibri" w:hAnsi="Calibri"/>
      <w:b/>
      <w:color w:val="1F4E79"/>
      <w:sz w:val="38"/>
    </w:rPr>
  </w:style>
  <w:style w:type="paragraph" w:customStyle="1" w:styleId="MySubtitle">
    <w:name w:val="MySubtitle"/>
    <w:basedOn w:val="Podtytu"/>
    <w:pPr>
      <w:spacing w:after="160"/>
    </w:pPr>
    <w:rPr>
      <w:rFonts w:ascii="Calibri" w:eastAsia="Calibri" w:hAnsi="Calibri"/>
      <w:color w:val="5A5A5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2538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Tomasz Barzycki</cp:lastModifiedBy>
  <cp:revision>3</cp:revision>
  <dcterms:created xsi:type="dcterms:W3CDTF">2026-04-09T12:21:00Z</dcterms:created>
  <dcterms:modified xsi:type="dcterms:W3CDTF">2026-04-09T12:21:00Z</dcterms:modified>
  <cp:category/>
</cp:coreProperties>
</file>